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color w:val="3B0873"/>
          <w:sz w:val="38"/>
        </w:rPr>
        <w:t>CTSO Advisor Starter Kit</w:t>
      </w:r>
    </w:p>
    <w:p>
      <w:r>
        <w:rPr>
          <w:i/>
          <w:color w:val="6B7280"/>
          <w:sz w:val="18"/>
        </w:rPr>
        <w:t>Editable version. This file has only the parts you fill in or customize; the full printable resource is in the PDFs.</w:t>
      </w:r>
    </w:p>
    <w:p>
      <w:pPr>
        <w:spacing w:before="240"/>
      </w:pPr>
      <w:r>
        <w:rPr>
          <w:b/>
          <w:color w:val="3B0873"/>
          <w:sz w:val="26"/>
        </w:rPr>
        <w:t>First-meeting agenda template   (TEACHER)</w:t>
      </w:r>
    </w:p>
    <w:p>
      <w:r>
        <w:t>A tight first meeting sells the club. Aim for 30 to 40 minutes. Fill in the blanks, project or print it, and hand a copy to your officers-to-be.</w:t>
      </w:r>
    </w:p>
    <w:p>
      <w:pPr>
        <w:pBdr>
          <w:bottom w:val="single" w:sz="6" w:space="2" w:color="CBD5E1"/>
        </w:pBdr>
        <w:spacing w:after="120"/>
      </w:pPr>
      <w:r>
        <w:rPr>
          <w:b/>
        </w:rPr>
        <w:t xml:space="preserve">Chapter / CTSO:  </w:t>
      </w:r>
    </w:p>
    <w:p>
      <w:pPr>
        <w:pBdr>
          <w:bottom w:val="single" w:sz="6" w:space="2" w:color="CBD5E1"/>
        </w:pBdr>
        <w:spacing w:after="120"/>
      </w:pPr>
      <w:r>
        <w:rPr>
          <w:b/>
        </w:rPr>
        <w:t xml:space="preserve">Date:  </w:t>
      </w:r>
    </w:p>
    <w:p>
      <w:pPr>
        <w:pBdr>
          <w:bottom w:val="single" w:sz="6" w:space="2" w:color="CBD5E1"/>
        </w:pBdr>
        <w:spacing w:after="120"/>
      </w:pPr>
      <w:r>
        <w:rPr>
          <w:b/>
        </w:rPr>
        <w:t xml:space="preserve">Location:  </w:t>
      </w:r>
    </w:p>
    <w:p>
      <w:pPr>
        <w:pBdr>
          <w:bottom w:val="single" w:sz="6" w:space="2" w:color="CBD5E1"/>
        </w:pBdr>
        <w:spacing w:after="120"/>
      </w:pPr>
      <w:r>
        <w:rPr>
          <w:b/>
        </w:rPr>
        <w:t xml:space="preserve">Advisor:  </w:t>
      </w:r>
    </w:p>
    <w:tbl>
      <w:tblPr>
        <w:tblStyle w:val="TableGrid"/>
        <w:tblW w:type="auto" w:w="0"/>
        <w:tblLook w:firstColumn="1" w:firstRow="1" w:lastColumn="0" w:lastRow="0" w:noHBand="0" w:noVBand="1" w:val="04A0"/>
      </w:tblPr>
      <w:tblGrid>
        <w:gridCol w:w="2880"/>
        <w:gridCol w:w="2880"/>
        <w:gridCol w:w="2880"/>
      </w:tblGrid>
      <w:tr>
        <w:tc>
          <w:tcPr>
            <w:tcW w:type="dxa" w:w="2880"/>
            <w:shd w:val="clear" w:fill="3B0873"/>
          </w:tcPr>
          <w:p>
            <w:r>
              <w:rPr>
                <w:b/>
                <w:color w:val="FFFFFF"/>
              </w:rPr>
              <w:t>Time</w:t>
            </w:r>
          </w:p>
        </w:tc>
        <w:tc>
          <w:tcPr>
            <w:tcW w:type="dxa" w:w="2880"/>
            <w:shd w:val="clear" w:fill="3B0873"/>
          </w:tcPr>
          <w:p>
            <w:r>
              <w:rPr>
                <w:b/>
                <w:color w:val="FFFFFF"/>
              </w:rPr>
              <w:t>Agenda item</w:t>
            </w:r>
          </w:p>
        </w:tc>
        <w:tc>
          <w:tcPr>
            <w:tcW w:type="dxa" w:w="2880"/>
            <w:shd w:val="clear" w:fill="3B0873"/>
          </w:tcPr>
          <w:p>
            <w:r>
              <w:rPr>
                <w:b/>
                <w:color w:val="FFFFFF"/>
              </w:rPr>
              <w:t>Notes</w:t>
            </w:r>
          </w:p>
        </w:tc>
      </w:tr>
      <w:tr>
        <w:tc>
          <w:tcPr>
            <w:tcW w:type="dxa" w:w="2880"/>
          </w:tcPr>
          <w:p>
            <w:r>
              <w:t>____</w:t>
            </w:r>
          </w:p>
        </w:tc>
        <w:tc>
          <w:tcPr>
            <w:tcW w:type="dxa" w:w="2880"/>
          </w:tcPr>
          <w:p>
            <w:r>
              <w:t>Welcome and why this club exists</w:t>
            </w:r>
          </w:p>
        </w:tc>
        <w:tc>
          <w:tcPr>
            <w:tcW w:type="dxa" w:w="2880"/>
          </w:tcPr>
          <w:p>
            <w:r>
              <w:t>Your 60-second why</w:t>
            </w:r>
          </w:p>
        </w:tc>
      </w:tr>
      <w:tr>
        <w:tc>
          <w:tcPr>
            <w:tcW w:type="dxa" w:w="2880"/>
          </w:tcPr>
          <w:p>
            <w:r>
              <w:t>____</w:t>
            </w:r>
          </w:p>
        </w:tc>
        <w:tc>
          <w:tcPr>
            <w:tcW w:type="dxa" w:w="2880"/>
          </w:tcPr>
          <w:p>
            <w:r>
              <w:t>What a CTSO is (compete, lead, connect)</w:t>
            </w:r>
          </w:p>
        </w:tc>
        <w:tc>
          <w:tcPr>
            <w:tcW w:type="dxa" w:w="2880"/>
          </w:tcPr>
          <w:p>
            <w:r>
              <w:t>Name your CTSO and its focus</w:t>
            </w:r>
          </w:p>
        </w:tc>
      </w:tr>
      <w:tr>
        <w:tc>
          <w:tcPr>
            <w:tcW w:type="dxa" w:w="2880"/>
          </w:tcPr>
          <w:p>
            <w:r>
              <w:t>____</w:t>
            </w:r>
          </w:p>
        </w:tc>
        <w:tc>
          <w:tcPr>
            <w:tcW w:type="dxa" w:w="2880"/>
          </w:tcPr>
          <w:p>
            <w:r>
              <w:t>What the year looks like</w:t>
            </w:r>
          </w:p>
        </w:tc>
        <w:tc>
          <w:tcPr>
            <w:tcW w:type="dxa" w:w="2880"/>
          </w:tcPr>
          <w:p>
            <w:r>
              <w:t>Conferences, events, service, fun</w:t>
            </w:r>
          </w:p>
        </w:tc>
      </w:tr>
      <w:tr>
        <w:tc>
          <w:tcPr>
            <w:tcW w:type="dxa" w:w="2880"/>
          </w:tcPr>
          <w:p>
            <w:r>
              <w:t>____</w:t>
            </w:r>
          </w:p>
        </w:tc>
        <w:tc>
          <w:tcPr>
            <w:tcW w:type="dxa" w:w="2880"/>
          </w:tcPr>
          <w:p>
            <w:r>
              <w:t>How to join and what it costs</w:t>
            </w:r>
          </w:p>
        </w:tc>
        <w:tc>
          <w:tcPr>
            <w:tcW w:type="dxa" w:w="2880"/>
          </w:tcPr>
          <w:p>
            <w:r>
              <w:t>Dues amount and deadline</w:t>
            </w:r>
          </w:p>
        </w:tc>
      </w:tr>
      <w:tr>
        <w:tc>
          <w:tcPr>
            <w:tcW w:type="dxa" w:w="2880"/>
          </w:tcPr>
          <w:p>
            <w:r>
              <w:t>____</w:t>
            </w:r>
          </w:p>
        </w:tc>
        <w:tc>
          <w:tcPr>
            <w:tcW w:type="dxa" w:w="2880"/>
          </w:tcPr>
          <w:p>
            <w:r>
              <w:t>Officer roles and elections preview</w:t>
            </w:r>
          </w:p>
        </w:tc>
        <w:tc>
          <w:tcPr>
            <w:tcW w:type="dxa" w:w="2880"/>
          </w:tcPr>
          <w:p>
            <w:r>
              <w:t>Hand out the roles page</w:t>
            </w:r>
          </w:p>
        </w:tc>
      </w:tr>
      <w:tr>
        <w:tc>
          <w:tcPr>
            <w:tcW w:type="dxa" w:w="2880"/>
          </w:tcPr>
          <w:p>
            <w:r>
              <w:t>____</w:t>
            </w:r>
          </w:p>
        </w:tc>
        <w:tc>
          <w:tcPr>
            <w:tcW w:type="dxa" w:w="2880"/>
          </w:tcPr>
          <w:p>
            <w:r>
              <w:t>Questions and sign-up</w:t>
            </w:r>
          </w:p>
        </w:tc>
        <w:tc>
          <w:tcPr>
            <w:tcW w:type="dxa" w:w="2880"/>
          </w:tcPr>
          <w:p>
            <w:r>
              <w:t>Pass the roster around</w:t>
            </w:r>
          </w:p>
        </w:tc>
      </w:tr>
      <w:tr>
        <w:tc>
          <w:tcPr>
            <w:tcW w:type="dxa" w:w="2880"/>
          </w:tcPr>
          <w:p>
            <w:r>
              <w:t>____</w:t>
            </w:r>
          </w:p>
        </w:tc>
        <w:tc>
          <w:tcPr>
            <w:tcW w:type="dxa" w:w="2880"/>
          </w:tcPr>
          <w:p>
            <w:r>
              <w:t>Next meeting and one action item</w:t>
            </w:r>
          </w:p>
        </w:tc>
        <w:tc>
          <w:tcPr>
            <w:tcW w:type="dxa" w:w="2880"/>
          </w:tcPr>
          <w:p>
            <w:r>
              <w:t>Give everyone a next step</w:t>
            </w:r>
          </w:p>
        </w:tc>
      </w:tr>
    </w:tbl>
    <w:p>
      <w:pPr>
        <w:spacing w:after="40"/>
      </w:pPr>
    </w:p>
    <w:p>
      <w:pPr>
        <w:spacing w:before="120"/>
      </w:pPr>
      <w:r>
        <w:rPr>
          <w:b/>
          <w:color w:val="111827"/>
          <w:sz w:val="23"/>
        </w:rPr>
        <w:t>Advisor notes for next time</w:t>
      </w: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spacing w:before="240"/>
      </w:pPr>
      <w:r>
        <w:rPr>
          <w:b/>
          <w:color w:val="3B0873"/>
          <w:sz w:val="26"/>
        </w:rPr>
        <w:t>Recruitment flyer: copy these bullets   (TEACHER)</w:t>
      </w:r>
    </w:p>
    <w:p>
      <w:r>
        <w:t>Drop these into a one-page flyer or slide. Fill the blanks with your chapter details, add your CTSO logo from the state site, and post it where your students actually look.</w:t>
      </w:r>
    </w:p>
    <w:p>
      <w:pPr>
        <w:spacing w:after="40"/>
      </w:pPr>
      <w:r>
        <w:rPr>
          <w:b/>
          <w:color w:val="6B7280"/>
          <w:sz w:val="18"/>
        </w:rPr>
        <w:t>Headline (for example: Join FBLA. Build the resume everyone else is faking.)</w:t>
      </w:r>
    </w:p>
    <w:tbl>
      <w:tblPr>
        <w:tblStyle w:val="TableGrid"/>
        <w:tblW w:type="auto" w:w="0"/>
        <w:tblLook w:firstColumn="1" w:firstRow="1" w:lastColumn="0" w:lastRow="0" w:noHBand="0" w:noVBand="1" w:val="04A0"/>
      </w:tblPr>
      <w:tblGrid>
        <w:gridCol w:w="8640"/>
      </w:tblGrid>
      <w:tr>
        <w:trPr>
          <w:trHeight w:val="1007" w:hRule="atLeast"/>
        </w:trPr>
        <w:tc>
          <w:tcPr>
            <w:tcW w:type="dxa" w:w="8640"/>
          </w:tcPr>
          <w:p/>
        </w:tc>
      </w:tr>
    </w:tbl>
    <w:p>
      <w:pPr>
        <w:spacing w:before="120"/>
      </w:pPr>
      <w:r>
        <w:rPr>
          <w:b/>
          <w:color w:val="111827"/>
          <w:sz w:val="23"/>
        </w:rPr>
        <w:t>Flyer bullet points</w:t>
      </w:r>
    </w:p>
    <w:p>
      <w:pPr>
        <w:pStyle w:val="ListBullet"/>
      </w:pPr>
      <w:r>
        <w:rPr>
          <w:b/>
          <w:i w:val="0"/>
        </w:rPr>
        <w:t>Compete and win.</w:t>
      </w:r>
      <w:r>
        <w:t>Enter real competitive events in your field and travel to conferences.</w:t>
      </w:r>
    </w:p>
    <w:p>
      <w:pPr>
        <w:pStyle w:val="ListBullet"/>
      </w:pPr>
      <w:r>
        <w:rPr>
          <w:b/>
          <w:i w:val="0"/>
        </w:rPr>
        <w:t>Build your resume.</w:t>
      </w:r>
      <w:r>
        <w:t>Leadership, awards, and community service that colleges and employers notice.</w:t>
      </w:r>
    </w:p>
    <w:p>
      <w:pPr>
        <w:pStyle w:val="ListBullet"/>
      </w:pPr>
      <w:r>
        <w:rPr>
          <w:b/>
          <w:i w:val="0"/>
        </w:rPr>
        <w:t>Meet people.</w:t>
      </w:r>
      <w:r>
        <w:t>Connect with students from other schools and professionals in the industry.</w:t>
      </w:r>
    </w:p>
    <w:p>
      <w:pPr>
        <w:pStyle w:val="ListBullet"/>
      </w:pPr>
      <w:r>
        <w:rPr>
          <w:b/>
          <w:i w:val="0"/>
        </w:rPr>
        <w:t>Lead.</w:t>
      </w:r>
      <w:r>
        <w:t>Run for office, plan events, and make decisions that matter.</w:t>
      </w:r>
    </w:p>
    <w:p>
      <w:pPr>
        <w:pStyle w:val="ListBullet"/>
      </w:pPr>
      <w:r>
        <w:rPr>
          <w:b/>
          <w:i w:val="0"/>
        </w:rPr>
        <w:t>It looks great and it is actually fun.</w:t>
      </w:r>
      <w:r>
        <w:t>Trips, teams, and a group that has your back.</w:t>
      </w:r>
    </w:p>
    <w:tbl>
      <w:tblPr>
        <w:tblStyle w:val="TableGrid"/>
        <w:tblW w:type="auto" w:w="0"/>
        <w:tblLook w:firstColumn="1" w:firstRow="1" w:lastColumn="0" w:lastRow="0" w:noHBand="0" w:noVBand="1" w:val="04A0"/>
      </w:tblPr>
      <w:tblGrid>
        <w:gridCol w:w="2880"/>
        <w:gridCol w:w="2880"/>
        <w:gridCol w:w="2880"/>
      </w:tblGrid>
      <w:tr>
        <w:tc>
          <w:tcPr>
            <w:tcW w:type="dxa" w:w="2880"/>
            <w:shd w:val="clear" w:fill="3B0873"/>
          </w:tcPr>
          <w:p>
            <w:r>
              <w:rPr>
                <w:b/>
                <w:color w:val="FFFFFF"/>
              </w:rPr>
              <w:t>First meeting</w:t>
            </w:r>
          </w:p>
        </w:tc>
        <w:tc>
          <w:tcPr>
            <w:tcW w:type="dxa" w:w="2880"/>
            <w:shd w:val="clear" w:fill="3B0873"/>
          </w:tcPr>
          <w:p>
            <w:r>
              <w:rPr>
                <w:b/>
                <w:color w:val="FFFFFF"/>
              </w:rPr>
              <w:t>Where</w:t>
            </w:r>
          </w:p>
        </w:tc>
        <w:tc>
          <w:tcPr>
            <w:tcW w:type="dxa" w:w="2880"/>
            <w:shd w:val="clear" w:fill="3B0873"/>
          </w:tcPr>
          <w:p>
            <w:r>
              <w:rPr>
                <w:b/>
                <w:color w:val="FFFFFF"/>
              </w:rPr>
              <w:t>How to join</w:t>
            </w:r>
          </w:p>
        </w:tc>
      </w:tr>
      <w:tr>
        <w:tc>
          <w:tcPr>
            <w:tcW w:type="dxa" w:w="2880"/>
          </w:tcPr>
          <w:p>
            <w:r>
              <w:t>______________</w:t>
            </w:r>
          </w:p>
        </w:tc>
        <w:tc>
          <w:tcPr>
            <w:tcW w:type="dxa" w:w="2880"/>
          </w:tcPr>
          <w:p>
            <w:r>
              <w:t>______________</w:t>
            </w:r>
          </w:p>
        </w:tc>
        <w:tc>
          <w:tcPr>
            <w:tcW w:type="dxa" w:w="2880"/>
          </w:tcPr>
          <w:p>
            <w:r>
              <w:t>______________</w:t>
            </w:r>
          </w:p>
        </w:tc>
      </w:tr>
    </w:tbl>
    <w:p>
      <w:pPr>
        <w:spacing w:after="40"/>
      </w:pPr>
    </w:p>
    <w:tbl>
      <w:tblPr>
        <w:tblStyle w:val="TableGrid"/>
        <w:tblW w:type="auto" w:w="0"/>
        <w:tblLook w:firstColumn="1" w:firstRow="1" w:lastColumn="0" w:lastRow="0" w:noHBand="0" w:noVBand="1" w:val="04A0"/>
      </w:tblPr>
      <w:tblGrid>
        <w:gridCol w:w="8640"/>
      </w:tblGrid>
      <w:tr>
        <w:tc>
          <w:tcPr>
            <w:tcW w:type="dxa" w:w="8640"/>
            <w:shd w:val="clear" w:fill="F3EEFB"/>
          </w:tcPr>
          <w:p>
            <w:r>
              <w:rPr>
                <w:b/>
              </w:rPr>
              <w:t xml:space="preserve">RECRUITING TIP: </w:t>
            </w:r>
            <w:r>
              <w:t>The single best recruiter is a current member telling a friend. For year one, that is you plus your two most enthusiastic students. Ask them by name.</w:t>
            </w:r>
          </w:p>
        </w:tc>
      </w:tr>
    </w:tbl>
    <w:p>
      <w:pPr>
        <w:spacing w:before="240"/>
      </w:pPr>
      <w:r>
        <w:rPr>
          <w:b/>
          <w:color w:val="3B0873"/>
          <w:sz w:val="26"/>
        </w:rPr>
        <w:t>Member roster and dues tracker   (TEACHER)</w:t>
      </w:r>
    </w:p>
    <w:p>
      <w:r>
        <w:t>Your official record of who is in and who has paid. Update it as members join and dues come in. Keep the totals honest, you will need them for affiliation and for reimbursing the school.</w:t>
      </w:r>
    </w:p>
    <w:tbl>
      <w:tblPr>
        <w:tblStyle w:val="TableGrid"/>
        <w:tblW w:type="auto" w:w="0"/>
        <w:tblLook w:firstColumn="1" w:firstRow="1" w:lastColumn="0" w:lastRow="0" w:noHBand="0" w:noVBand="1" w:val="04A0"/>
      </w:tblPr>
      <w:tblGrid>
        <w:gridCol w:w="1728"/>
        <w:gridCol w:w="1728"/>
        <w:gridCol w:w="1728"/>
        <w:gridCol w:w="1728"/>
        <w:gridCol w:w="1728"/>
      </w:tblGrid>
      <w:tr>
        <w:trPr>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Pr>
        <w:tc>
          <w:tcPr>
            <w:tcW w:type="dxa" w:w="1728"/>
            <w:shd w:val="clear" w:fill="3B0873"/>
          </w:tcPr>
          <w:p>
            <w:r>
              <w:rPr>
                <w:b/>
                <w:color w:val="FFFFFF"/>
              </w:rPr>
              <w:t>Member name</w:t>
            </w:r>
          </w:p>
        </w:tc>
        <w:tc>
          <w:tcPr>
            <w:tcW w:type="dxa" w:w="1728"/>
            <w:shd w:val="clear" w:fill="3B0873"/>
          </w:tcPr>
          <w:p>
            <w:r>
              <w:rPr>
                <w:b/>
                <w:color w:val="FFFFFF"/>
              </w:rPr>
              <w:t>Grade</w:t>
            </w:r>
          </w:p>
        </w:tc>
        <w:tc>
          <w:tcPr>
            <w:tcW w:type="dxa" w:w="1728"/>
            <w:shd w:val="clear" w:fill="3B0873"/>
          </w:tcPr>
          <w:p>
            <w:r>
              <w:rPr>
                <w:b/>
                <w:color w:val="FFFFFF"/>
              </w:rPr>
              <w:t>Dues paid?</w:t>
            </w:r>
          </w:p>
        </w:tc>
        <w:tc>
          <w:tcPr>
            <w:tcW w:type="dxa" w:w="1728"/>
            <w:shd w:val="clear" w:fill="3B0873"/>
          </w:tcPr>
          <w:p>
            <w:r>
              <w:rPr>
                <w:b/>
                <w:color w:val="FFFFFF"/>
              </w:rPr>
              <w:t>Date paid</w:t>
            </w:r>
          </w:p>
        </w:tc>
        <w:tc>
          <w:tcPr>
            <w:tcW w:type="dxa" w:w="1728"/>
            <w:shd w:val="clear" w:fill="3B0873"/>
          </w:tcPr>
          <w:p>
            <w:r>
              <w:rPr>
                <w:b/>
                <w:color w:val="FFFFFF"/>
              </w:rPr>
              <w:t>Notes</w:t>
            </w:r>
          </w:p>
        </w:tc>
      </w:tr>
      <w:tr>
        <w:tc>
          <w:tcPr>
            <w:tcW w:type="dxa" w:w="1728"/>
          </w:tcPr>
          <w:p>
            <w:r/>
          </w:p>
        </w:tc>
        <w:tc>
          <w:tcPr>
            <w:tcW w:type="dxa" w:w="1728"/>
          </w:tcPr>
          <w:p>
            <w:r/>
          </w:p>
        </w:tc>
        <w:tc>
          <w:tcPr>
            <w:tcW w:type="dxa" w:w="1728"/>
          </w:tcPr>
          <w:p>
            <w:r/>
          </w:p>
        </w:tc>
        <w:tc>
          <w:tcPr>
            <w:tcW w:type="dxa" w:w="1728"/>
          </w:tcPr>
          <w:p>
            <w:r/>
          </w:p>
        </w:tc>
        <w:tc>
          <w:tcPr>
            <w:tcW w:type="dxa" w:w="1728"/>
          </w:tcPr>
          <w:p>
            <w:r/>
          </w:p>
        </w:tc>
      </w:tr>
      <w:tr>
        <w:tc>
          <w:tcPr>
            <w:tcW w:type="dxa" w:w="1728"/>
          </w:tcPr>
          <w:p>
            <w:r/>
          </w:p>
        </w:tc>
        <w:tc>
          <w:tcPr>
            <w:tcW w:type="dxa" w:w="1728"/>
          </w:tcPr>
          <w:p>
            <w:r/>
          </w:p>
        </w:tc>
        <w:tc>
          <w:tcPr>
            <w:tcW w:type="dxa" w:w="1728"/>
          </w:tcPr>
          <w:p>
            <w:r/>
          </w:p>
        </w:tc>
        <w:tc>
          <w:tcPr>
            <w:tcW w:type="dxa" w:w="1728"/>
          </w:tcPr>
          <w:p>
            <w:r/>
          </w:p>
        </w:tc>
        <w:tc>
          <w:tcPr>
            <w:tcW w:type="dxa" w:w="1728"/>
          </w:tcPr>
          <w:p>
            <w:r/>
          </w:p>
        </w:tc>
      </w:tr>
      <w:tr>
        <w:tc>
          <w:tcPr>
            <w:tcW w:type="dxa" w:w="1728"/>
          </w:tcPr>
          <w:p>
            <w:r/>
          </w:p>
        </w:tc>
        <w:tc>
          <w:tcPr>
            <w:tcW w:type="dxa" w:w="1728"/>
          </w:tcPr>
          <w:p>
            <w:r/>
          </w:p>
        </w:tc>
        <w:tc>
          <w:tcPr>
            <w:tcW w:type="dxa" w:w="1728"/>
          </w:tcPr>
          <w:p>
            <w:r/>
          </w:p>
        </w:tc>
        <w:tc>
          <w:tcPr>
            <w:tcW w:type="dxa" w:w="1728"/>
          </w:tcPr>
          <w:p>
            <w:r/>
          </w:p>
        </w:tc>
        <w:tc>
          <w:tcPr>
            <w:tcW w:type="dxa" w:w="1728"/>
          </w:tcPr>
          <w:p>
            <w:r/>
          </w:p>
        </w:tc>
      </w:tr>
      <w:tr>
        <w:tc>
          <w:tcPr>
            <w:tcW w:type="dxa" w:w="1728"/>
          </w:tcPr>
          <w:p>
            <w:r/>
          </w:p>
        </w:tc>
        <w:tc>
          <w:tcPr>
            <w:tcW w:type="dxa" w:w="1728"/>
          </w:tcPr>
          <w:p>
            <w:r/>
          </w:p>
        </w:tc>
        <w:tc>
          <w:tcPr>
            <w:tcW w:type="dxa" w:w="1728"/>
          </w:tcPr>
          <w:p>
            <w:r/>
          </w:p>
        </w:tc>
        <w:tc>
          <w:tcPr>
            <w:tcW w:type="dxa" w:w="1728"/>
          </w:tcPr>
          <w:p>
            <w:r/>
          </w:p>
        </w:tc>
        <w:tc>
          <w:tcPr>
            <w:tcW w:type="dxa" w:w="1728"/>
          </w:tcPr>
          <w:p>
            <w:r/>
          </w:p>
        </w:tc>
      </w:tr>
      <w:tr>
        <w:tc>
          <w:tcPr>
            <w:tcW w:type="dxa" w:w="1728"/>
          </w:tcPr>
          <w:p>
            <w:r/>
          </w:p>
        </w:tc>
        <w:tc>
          <w:tcPr>
            <w:tcW w:type="dxa" w:w="1728"/>
          </w:tcPr>
          <w:p>
            <w:r/>
          </w:p>
        </w:tc>
        <w:tc>
          <w:tcPr>
            <w:tcW w:type="dxa" w:w="1728"/>
          </w:tcPr>
          <w:p>
            <w:r/>
          </w:p>
        </w:tc>
        <w:tc>
          <w:tcPr>
            <w:tcW w:type="dxa" w:w="1728"/>
          </w:tcPr>
          <w:p>
            <w:r/>
          </w:p>
        </w:tc>
        <w:tc>
          <w:tcPr>
            <w:tcW w:type="dxa" w:w="1728"/>
          </w:tcPr>
          <w:p>
            <w:r/>
          </w:p>
        </w:tc>
      </w:tr>
      <w:tr>
        <w:tc>
          <w:tcPr>
            <w:tcW w:type="dxa" w:w="1728"/>
          </w:tcPr>
          <w:p>
            <w:r/>
          </w:p>
        </w:tc>
        <w:tc>
          <w:tcPr>
            <w:tcW w:type="dxa" w:w="1728"/>
          </w:tcPr>
          <w:p>
            <w:r/>
          </w:p>
        </w:tc>
        <w:tc>
          <w:tcPr>
            <w:tcW w:type="dxa" w:w="1728"/>
          </w:tcPr>
          <w:p>
            <w:r/>
          </w:p>
        </w:tc>
        <w:tc>
          <w:tcPr>
            <w:tcW w:type="dxa" w:w="1728"/>
          </w:tcPr>
          <w:p>
            <w:r/>
          </w:p>
        </w:tc>
        <w:tc>
          <w:tcPr>
            <w:tcW w:type="dxa" w:w="1728"/>
          </w:tcPr>
          <w:p>
            <w:r/>
          </w:p>
        </w:tc>
      </w:tr>
      <w:tr>
        <w:tc>
          <w:tcPr>
            <w:tcW w:type="dxa" w:w="1728"/>
          </w:tcPr>
          <w:p>
            <w:r/>
          </w:p>
        </w:tc>
        <w:tc>
          <w:tcPr>
            <w:tcW w:type="dxa" w:w="1728"/>
          </w:tcPr>
          <w:p>
            <w:r/>
          </w:p>
        </w:tc>
        <w:tc>
          <w:tcPr>
            <w:tcW w:type="dxa" w:w="1728"/>
          </w:tcPr>
          <w:p>
            <w:r/>
          </w:p>
        </w:tc>
        <w:tc>
          <w:tcPr>
            <w:tcW w:type="dxa" w:w="1728"/>
          </w:tcPr>
          <w:p>
            <w:r/>
          </w:p>
        </w:tc>
        <w:tc>
          <w:tcPr>
            <w:tcW w:type="dxa" w:w="1728"/>
          </w:tcPr>
          <w:p>
            <w:r/>
          </w:p>
        </w:tc>
      </w:tr>
      <w:tr>
        <w:tc>
          <w:tcPr>
            <w:tcW w:type="dxa" w:w="1728"/>
          </w:tcPr>
          <w:p>
            <w:r/>
          </w:p>
        </w:tc>
        <w:tc>
          <w:tcPr>
            <w:tcW w:type="dxa" w:w="1728"/>
          </w:tcPr>
          <w:p>
            <w:r/>
          </w:p>
        </w:tc>
        <w:tc>
          <w:tcPr>
            <w:tcW w:type="dxa" w:w="1728"/>
          </w:tcPr>
          <w:p>
            <w:r/>
          </w:p>
        </w:tc>
        <w:tc>
          <w:tcPr>
            <w:tcW w:type="dxa" w:w="1728"/>
          </w:tcPr>
          <w:p>
            <w:r/>
          </w:p>
        </w:tc>
        <w:tc>
          <w:tcPr>
            <w:tcW w:type="dxa" w:w="1728"/>
          </w:tcPr>
          <w:p>
            <w:r/>
          </w:p>
        </w:tc>
      </w:tr>
      <w:tr>
        <w:tc>
          <w:tcPr>
            <w:tcW w:type="dxa" w:w="1728"/>
          </w:tcPr>
          <w:p>
            <w:r/>
          </w:p>
        </w:tc>
        <w:tc>
          <w:tcPr>
            <w:tcW w:type="dxa" w:w="1728"/>
          </w:tcPr>
          <w:p>
            <w:r/>
          </w:p>
        </w:tc>
        <w:tc>
          <w:tcPr>
            <w:tcW w:type="dxa" w:w="1728"/>
          </w:tcPr>
          <w:p>
            <w:r/>
          </w:p>
        </w:tc>
        <w:tc>
          <w:tcPr>
            <w:tcW w:type="dxa" w:w="1728"/>
          </w:tcPr>
          <w:p>
            <w:r/>
          </w:p>
        </w:tc>
        <w:tc>
          <w:tcPr>
            <w:tcW w:type="dxa" w:w="1728"/>
          </w:tcPr>
          <w:p>
            <w:r/>
          </w:p>
        </w:tc>
      </w:tr>
      <w:tr>
        <w:tc>
          <w:tcPr>
            <w:tcW w:type="dxa" w:w="1728"/>
          </w:tcPr>
          <w:p>
            <w:r/>
          </w:p>
        </w:tc>
        <w:tc>
          <w:tcPr>
            <w:tcW w:type="dxa" w:w="1728"/>
          </w:tcPr>
          <w:p>
            <w:r/>
          </w:p>
        </w:tc>
        <w:tc>
          <w:tcPr>
            <w:tcW w:type="dxa" w:w="1728"/>
          </w:tcPr>
          <w:p>
            <w:r/>
          </w:p>
        </w:tc>
        <w:tc>
          <w:tcPr>
            <w:tcW w:type="dxa" w:w="1728"/>
          </w:tcPr>
          <w:p>
            <w:r/>
          </w:p>
        </w:tc>
        <w:tc>
          <w:tcPr>
            <w:tcW w:type="dxa" w:w="1728"/>
          </w:tcPr>
          <w:p>
            <w:r/>
          </w:p>
        </w:tc>
      </w:tr>
      <w:tr>
        <w:tc>
          <w:tcPr>
            <w:tcW w:type="dxa" w:w="1728"/>
          </w:tcPr>
          <w:p>
            <w:r/>
          </w:p>
        </w:tc>
        <w:tc>
          <w:tcPr>
            <w:tcW w:type="dxa" w:w="1728"/>
          </w:tcPr>
          <w:p>
            <w:r/>
          </w:p>
        </w:tc>
        <w:tc>
          <w:tcPr>
            <w:tcW w:type="dxa" w:w="1728"/>
          </w:tcPr>
          <w:p>
            <w:r/>
          </w:p>
        </w:tc>
        <w:tc>
          <w:tcPr>
            <w:tcW w:type="dxa" w:w="1728"/>
          </w:tcPr>
          <w:p>
            <w:r/>
          </w:p>
        </w:tc>
        <w:tc>
          <w:tcPr>
            <w:tcW w:type="dxa" w:w="1728"/>
          </w:tcPr>
          <w:p>
            <w:r/>
          </w:p>
        </w:tc>
      </w:tr>
      <w:tr>
        <w:tc>
          <w:tcPr>
            <w:tcW w:type="dxa" w:w="1728"/>
          </w:tcPr>
          <w:p>
            <w:r/>
          </w:p>
        </w:tc>
        <w:tc>
          <w:tcPr>
            <w:tcW w:type="dxa" w:w="1728"/>
          </w:tcPr>
          <w:p>
            <w:r/>
          </w:p>
        </w:tc>
        <w:tc>
          <w:tcPr>
            <w:tcW w:type="dxa" w:w="1728"/>
          </w:tcPr>
          <w:p>
            <w:r/>
          </w:p>
        </w:tc>
        <w:tc>
          <w:tcPr>
            <w:tcW w:type="dxa" w:w="1728"/>
          </w:tcPr>
          <w:p>
            <w:r/>
          </w:p>
        </w:tc>
        <w:tc>
          <w:tcPr>
            <w:tcW w:type="dxa" w:w="1728"/>
          </w:tcPr>
          <w:p>
            <w:r/>
          </w:p>
        </w:tc>
      </w:tr>
      <w:tr>
        <w:tc>
          <w:tcPr>
            <w:tcW w:type="dxa" w:w="1728"/>
          </w:tcPr>
          <w:p>
            <w:r/>
          </w:p>
        </w:tc>
        <w:tc>
          <w:tcPr>
            <w:tcW w:type="dxa" w:w="1728"/>
          </w:tcPr>
          <w:p>
            <w:r/>
          </w:p>
        </w:tc>
        <w:tc>
          <w:tcPr>
            <w:tcW w:type="dxa" w:w="1728"/>
          </w:tcPr>
          <w:p>
            <w:r/>
          </w:p>
        </w:tc>
        <w:tc>
          <w:tcPr>
            <w:tcW w:type="dxa" w:w="1728"/>
          </w:tcPr>
          <w:p>
            <w:r/>
          </w:p>
        </w:tc>
        <w:tc>
          <w:tcPr>
            <w:tcW w:type="dxa" w:w="1728"/>
          </w:tcPr>
          <w:p>
            <w:r/>
          </w:p>
        </w:tc>
      </w:tr>
      <w:tr>
        <w:tc>
          <w:tcPr>
            <w:tcW w:type="dxa" w:w="1728"/>
          </w:tcPr>
          <w:p>
            <w:r/>
          </w:p>
        </w:tc>
        <w:tc>
          <w:tcPr>
            <w:tcW w:type="dxa" w:w="1728"/>
          </w:tcPr>
          <w:p>
            <w:r/>
          </w:p>
        </w:tc>
        <w:tc>
          <w:tcPr>
            <w:tcW w:type="dxa" w:w="1728"/>
          </w:tcPr>
          <w:p>
            <w:r/>
          </w:p>
        </w:tc>
        <w:tc>
          <w:tcPr>
            <w:tcW w:type="dxa" w:w="1728"/>
          </w:tcPr>
          <w:p>
            <w:r/>
          </w:p>
        </w:tc>
        <w:tc>
          <w:tcPr>
            <w:tcW w:type="dxa" w:w="1728"/>
          </w:tcPr>
          <w:p>
            <w:r/>
          </w:p>
        </w:tc>
      </w:tr>
    </w:tbl>
    <w:p>
      <w:pPr>
        <w:spacing w:after="40"/>
      </w:pPr>
    </w:p>
    <w:p>
      <w:pPr>
        <w:pBdr>
          <w:bottom w:val="single" w:sz="6" w:space="2" w:color="CBD5E1"/>
        </w:pBdr>
        <w:spacing w:after="120"/>
      </w:pPr>
      <w:r>
        <w:rPr>
          <w:b/>
        </w:rPr>
        <w:t xml:space="preserve">Total members:  </w:t>
      </w:r>
    </w:p>
    <w:p>
      <w:pPr>
        <w:pBdr>
          <w:bottom w:val="single" w:sz="6" w:space="2" w:color="CBD5E1"/>
        </w:pBdr>
        <w:spacing w:after="120"/>
      </w:pPr>
      <w:r>
        <w:rPr>
          <w:b/>
        </w:rPr>
        <w:t xml:space="preserve">Total dues collected:  </w:t>
      </w:r>
    </w:p>
    <w:p>
      <w:pPr>
        <w:pBdr>
          <w:bottom w:val="single" w:sz="6" w:space="2" w:color="CBD5E1"/>
        </w:pBdr>
        <w:spacing w:after="120"/>
      </w:pPr>
      <w:r>
        <w:rPr>
          <w:b/>
        </w:rPr>
        <w:t xml:space="preserve">Amount owed to state / national:  </w:t>
      </w:r>
    </w:p>
    <w:p>
      <w:pPr>
        <w:spacing w:before="240"/>
      </w:pPr>
      <w:r>
        <w:rPr>
          <w:b/>
          <w:color w:val="3B0873"/>
          <w:sz w:val="26"/>
        </w:rPr>
        <w:t>Meeting minutes template   (TEACHER)</w:t>
      </w:r>
    </w:p>
    <w:p>
      <w:r>
        <w:t>Your secretary fills this out at every meeting. Minutes keep the chapter organized, settle disagreements about what was decided, and build a record you can show your administrator.</w:t>
      </w:r>
    </w:p>
    <w:p>
      <w:pPr>
        <w:pBdr>
          <w:bottom w:val="single" w:sz="6" w:space="2" w:color="CBD5E1"/>
        </w:pBdr>
        <w:spacing w:after="120"/>
      </w:pPr>
      <w:r>
        <w:rPr>
          <w:b/>
        </w:rPr>
        <w:t xml:space="preserve">Meeting date:  </w:t>
      </w:r>
    </w:p>
    <w:p>
      <w:pPr>
        <w:pBdr>
          <w:bottom w:val="single" w:sz="6" w:space="2" w:color="CBD5E1"/>
        </w:pBdr>
        <w:spacing w:after="120"/>
      </w:pPr>
      <w:r>
        <w:rPr>
          <w:b/>
        </w:rPr>
        <w:t xml:space="preserve">Time started:  </w:t>
      </w:r>
    </w:p>
    <w:p>
      <w:pPr>
        <w:pBdr>
          <w:bottom w:val="single" w:sz="6" w:space="2" w:color="CBD5E1"/>
        </w:pBdr>
        <w:spacing w:after="120"/>
      </w:pPr>
      <w:r>
        <w:rPr>
          <w:b/>
        </w:rPr>
        <w:t xml:space="preserve">Location:  </w:t>
      </w:r>
    </w:p>
    <w:p>
      <w:pPr>
        <w:pBdr>
          <w:bottom w:val="single" w:sz="6" w:space="2" w:color="CBD5E1"/>
        </w:pBdr>
        <w:spacing w:after="120"/>
      </w:pPr>
      <w:r>
        <w:rPr>
          <w:b/>
        </w:rPr>
        <w:t xml:space="preserve">Recorded by:  </w:t>
      </w:r>
    </w:p>
    <w:p>
      <w:pPr>
        <w:pBdr>
          <w:bottom w:val="single" w:sz="6" w:space="2" w:color="CBD5E1"/>
        </w:pBdr>
        <w:spacing w:after="120"/>
      </w:pPr>
      <w:r>
        <w:rPr>
          <w:b/>
        </w:rPr>
        <w:t xml:space="preserve">Members present (count):  </w:t>
      </w:r>
    </w:p>
    <w:p>
      <w:pPr>
        <w:pBdr>
          <w:bottom w:val="single" w:sz="6" w:space="2" w:color="CBD5E1"/>
        </w:pBdr>
        <w:spacing w:after="120"/>
      </w:pPr>
      <w:r>
        <w:rPr>
          <w:b/>
        </w:rPr>
        <w:t xml:space="preserve">Quorum met?:  </w:t>
      </w:r>
    </w:p>
    <w:p>
      <w:pPr>
        <w:spacing w:before="120"/>
      </w:pPr>
      <w:r>
        <w:rPr>
          <w:b/>
          <w:color w:val="111827"/>
          <w:sz w:val="23"/>
        </w:rPr>
        <w:t>Old business (follow-ups from last meeting)</w:t>
      </w: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spacing w:before="120"/>
      </w:pPr>
      <w:r>
        <w:rPr>
          <w:b/>
          <w:color w:val="111827"/>
          <w:sz w:val="23"/>
        </w:rPr>
        <w:t>New business (topics discussed today)</w:t>
      </w: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spacing w:before="120"/>
      </w:pPr>
      <w:r>
        <w:rPr>
          <w:b/>
          <w:color w:val="111827"/>
          <w:sz w:val="23"/>
        </w:rPr>
        <w:t>Decisions and votes</w:t>
      </w: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spacing w:before="120"/>
      </w:pPr>
      <w:r>
        <w:rPr>
          <w:b/>
          <w:color w:val="111827"/>
          <w:sz w:val="23"/>
        </w:rPr>
        <w:t>Action items (who does what by when)</w:t>
      </w:r>
    </w:p>
    <w:tbl>
      <w:tblPr>
        <w:tblStyle w:val="TableGrid"/>
        <w:tblW w:type="auto" w:w="0"/>
        <w:tblLook w:firstColumn="1" w:firstRow="1" w:lastColumn="0" w:lastRow="0" w:noHBand="0" w:noVBand="1" w:val="04A0"/>
      </w:tblPr>
      <w:tblGrid>
        <w:gridCol w:w="2880"/>
        <w:gridCol w:w="2880"/>
        <w:gridCol w:w="2880"/>
      </w:tblGrid>
      <w:tr>
        <w:trPr>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Pr>
        <w:tc>
          <w:tcPr>
            <w:tcW w:type="dxa" w:w="2880"/>
            <w:shd w:val="clear" w:fill="3B0873"/>
          </w:tcPr>
          <w:p>
            <w:r>
              <w:rPr>
                <w:b/>
                <w:color w:val="FFFFFF"/>
              </w:rPr>
              <w:t>Action item</w:t>
            </w:r>
          </w:p>
        </w:tc>
        <w:tc>
          <w:tcPr>
            <w:tcW w:type="dxa" w:w="2880"/>
            <w:shd w:val="clear" w:fill="3B0873"/>
          </w:tcPr>
          <w:p>
            <w:r>
              <w:rPr>
                <w:b/>
                <w:color w:val="FFFFFF"/>
              </w:rPr>
              <w:t>Owner</w:t>
            </w:r>
          </w:p>
        </w:tc>
        <w:tc>
          <w:tcPr>
            <w:tcW w:type="dxa" w:w="2880"/>
            <w:shd w:val="clear" w:fill="3B0873"/>
          </w:tcPr>
          <w:p>
            <w:r>
              <w:rPr>
                <w:b/>
                <w:color w:val="FFFFFF"/>
              </w:rPr>
              <w:t>Due date</w:t>
            </w:r>
          </w:p>
        </w:tc>
      </w:tr>
      <w:tr>
        <w:tc>
          <w:tcPr>
            <w:tcW w:type="dxa" w:w="2880"/>
          </w:tcPr>
          <w:p>
            <w:r/>
          </w:p>
        </w:tc>
        <w:tc>
          <w:tcPr>
            <w:tcW w:type="dxa" w:w="2880"/>
          </w:tcPr>
          <w:p>
            <w:r/>
          </w:p>
        </w:tc>
        <w:tc>
          <w:tcPr>
            <w:tcW w:type="dxa" w:w="2880"/>
          </w:tcPr>
          <w:p>
            <w:r/>
          </w:p>
        </w:tc>
      </w:tr>
      <w:tr>
        <w:tc>
          <w:tcPr>
            <w:tcW w:type="dxa" w:w="2880"/>
          </w:tcPr>
          <w:p>
            <w:r/>
          </w:p>
        </w:tc>
        <w:tc>
          <w:tcPr>
            <w:tcW w:type="dxa" w:w="2880"/>
          </w:tcPr>
          <w:p>
            <w:r/>
          </w:p>
        </w:tc>
        <w:tc>
          <w:tcPr>
            <w:tcW w:type="dxa" w:w="2880"/>
          </w:tcPr>
          <w:p>
            <w:r/>
          </w:p>
        </w:tc>
      </w:tr>
      <w:tr>
        <w:tc>
          <w:tcPr>
            <w:tcW w:type="dxa" w:w="2880"/>
          </w:tcPr>
          <w:p>
            <w:r/>
          </w:p>
        </w:tc>
        <w:tc>
          <w:tcPr>
            <w:tcW w:type="dxa" w:w="2880"/>
          </w:tcPr>
          <w:p>
            <w:r/>
          </w:p>
        </w:tc>
        <w:tc>
          <w:tcPr>
            <w:tcW w:type="dxa" w:w="2880"/>
          </w:tcPr>
          <w:p>
            <w:r/>
          </w:p>
        </w:tc>
      </w:tr>
    </w:tbl>
    <w:p>
      <w:pPr>
        <w:spacing w:after="40"/>
      </w:pPr>
    </w:p>
    <w:p>
      <w:pPr>
        <w:pBdr>
          <w:bottom w:val="single" w:sz="6" w:space="2" w:color="CBD5E1"/>
        </w:pBdr>
        <w:spacing w:after="120"/>
      </w:pPr>
      <w:r>
        <w:rPr>
          <w:b/>
        </w:rPr>
        <w:t xml:space="preserve">Next meeting date:  </w:t>
      </w:r>
    </w:p>
    <w:p>
      <w:pPr>
        <w:pBdr>
          <w:bottom w:val="single" w:sz="6" w:space="2" w:color="CBD5E1"/>
        </w:pBdr>
        <w:spacing w:after="120"/>
      </w:pPr>
      <w:r>
        <w:rPr>
          <w:b/>
        </w:rPr>
        <w:t xml:space="preserve">Time adjourned:  </w:t>
      </w:r>
    </w:p>
    <w:p>
      <w:pPr>
        <w:spacing w:before="240"/>
      </w:pPr>
      <w:r>
        <w:rPr>
          <w:b/>
          <w:color w:val="3B0873"/>
          <w:sz w:val="26"/>
        </w:rPr>
        <w:t>Events and competition planning calendar   (TEACHER)</w:t>
      </w:r>
    </w:p>
    <w:p>
      <w:r>
        <w:t>Map the year in one place. Fill in your meetings, the state conference, competitive event registration deadlines, fundraisers, and community service. Work backward from deadlines so nothing sneaks up on you. Confirm every date against your state association calendar.</w:t>
      </w:r>
    </w:p>
    <w:tbl>
      <w:tblPr>
        <w:tblStyle w:val="TableGrid"/>
        <w:tblW w:type="auto" w:w="0"/>
        <w:tblLook w:firstColumn="1" w:firstRow="1" w:lastColumn="0" w:lastRow="0" w:noHBand="0" w:noVBand="1" w:val="04A0"/>
      </w:tblPr>
      <w:tblGrid>
        <w:gridCol w:w="2160"/>
        <w:gridCol w:w="2160"/>
        <w:gridCol w:w="2160"/>
        <w:gridCol w:w="2160"/>
      </w:tblGrid>
      <w:tr>
        <w:trPr>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Height w:val="403" w:hRule="atLeast"/>
        </w:trPr>
        <w:tc>
          <w:tcPr>
            <w:tcW w:type="dxa" w:w="2160"/>
            <w:shd w:val="clear" w:fill="3B0873"/>
          </w:tcPr>
          <w:p>
            <w:r>
              <w:rPr>
                <w:b/>
                <w:color w:val="FFFFFF"/>
              </w:rPr>
              <w:t>Month</w:t>
            </w:r>
          </w:p>
        </w:tc>
        <w:tc>
          <w:tcPr>
            <w:tcW w:type="dxa" w:w="2160"/>
            <w:shd w:val="clear" w:fill="3B0873"/>
          </w:tcPr>
          <w:p>
            <w:r>
              <w:rPr>
                <w:b/>
                <w:color w:val="FFFFFF"/>
              </w:rPr>
              <w:t>Event / activity</w:t>
            </w:r>
          </w:p>
        </w:tc>
        <w:tc>
          <w:tcPr>
            <w:tcW w:type="dxa" w:w="2160"/>
            <w:shd w:val="clear" w:fill="3B0873"/>
          </w:tcPr>
          <w:p>
            <w:r>
              <w:rPr>
                <w:b/>
                <w:color w:val="FFFFFF"/>
              </w:rPr>
              <w:t>Deadline</w:t>
            </w:r>
          </w:p>
        </w:tc>
        <w:tc>
          <w:tcPr>
            <w:tcW w:type="dxa" w:w="2160"/>
            <w:shd w:val="clear" w:fill="3B0873"/>
          </w:tcPr>
          <w:p>
            <w:r>
              <w:rPr>
                <w:b/>
                <w:color w:val="FFFFFF"/>
              </w:rPr>
              <w:t>Who is responsible</w:t>
            </w:r>
          </w:p>
        </w:tc>
      </w:tr>
      <w:tr>
        <w:tc>
          <w:tcPr>
            <w:tcW w:type="dxa" w:w="2160"/>
          </w:tcPr>
          <w:p>
            <w:r>
              <w:t>August</w:t>
            </w:r>
          </w:p>
        </w:tc>
        <w:tc>
          <w:tcPr>
            <w:tcW w:type="dxa" w:w="2160"/>
          </w:tcPr>
          <w:p>
            <w:r/>
          </w:p>
        </w:tc>
        <w:tc>
          <w:tcPr>
            <w:tcW w:type="dxa" w:w="2160"/>
          </w:tcPr>
          <w:p>
            <w:r/>
          </w:p>
        </w:tc>
        <w:tc>
          <w:tcPr>
            <w:tcW w:type="dxa" w:w="2160"/>
          </w:tcPr>
          <w:p>
            <w:r/>
          </w:p>
        </w:tc>
      </w:tr>
      <w:tr>
        <w:tc>
          <w:tcPr>
            <w:tcW w:type="dxa" w:w="2160"/>
          </w:tcPr>
          <w:p>
            <w:r>
              <w:t>September</w:t>
            </w:r>
          </w:p>
        </w:tc>
        <w:tc>
          <w:tcPr>
            <w:tcW w:type="dxa" w:w="2160"/>
          </w:tcPr>
          <w:p>
            <w:r/>
          </w:p>
        </w:tc>
        <w:tc>
          <w:tcPr>
            <w:tcW w:type="dxa" w:w="2160"/>
          </w:tcPr>
          <w:p>
            <w:r/>
          </w:p>
        </w:tc>
        <w:tc>
          <w:tcPr>
            <w:tcW w:type="dxa" w:w="2160"/>
          </w:tcPr>
          <w:p>
            <w:r/>
          </w:p>
        </w:tc>
      </w:tr>
      <w:tr>
        <w:tc>
          <w:tcPr>
            <w:tcW w:type="dxa" w:w="2160"/>
          </w:tcPr>
          <w:p>
            <w:r>
              <w:t>October</w:t>
            </w:r>
          </w:p>
        </w:tc>
        <w:tc>
          <w:tcPr>
            <w:tcW w:type="dxa" w:w="2160"/>
          </w:tcPr>
          <w:p>
            <w:r/>
          </w:p>
        </w:tc>
        <w:tc>
          <w:tcPr>
            <w:tcW w:type="dxa" w:w="2160"/>
          </w:tcPr>
          <w:p>
            <w:r/>
          </w:p>
        </w:tc>
        <w:tc>
          <w:tcPr>
            <w:tcW w:type="dxa" w:w="2160"/>
          </w:tcPr>
          <w:p>
            <w:r/>
          </w:p>
        </w:tc>
      </w:tr>
      <w:tr>
        <w:tc>
          <w:tcPr>
            <w:tcW w:type="dxa" w:w="2160"/>
          </w:tcPr>
          <w:p>
            <w:r>
              <w:t>November</w:t>
            </w:r>
          </w:p>
        </w:tc>
        <w:tc>
          <w:tcPr>
            <w:tcW w:type="dxa" w:w="2160"/>
          </w:tcPr>
          <w:p>
            <w:r/>
          </w:p>
        </w:tc>
        <w:tc>
          <w:tcPr>
            <w:tcW w:type="dxa" w:w="2160"/>
          </w:tcPr>
          <w:p>
            <w:r/>
          </w:p>
        </w:tc>
        <w:tc>
          <w:tcPr>
            <w:tcW w:type="dxa" w:w="2160"/>
          </w:tcPr>
          <w:p>
            <w:r/>
          </w:p>
        </w:tc>
      </w:tr>
      <w:tr>
        <w:tc>
          <w:tcPr>
            <w:tcW w:type="dxa" w:w="2160"/>
          </w:tcPr>
          <w:p>
            <w:r>
              <w:t>December</w:t>
            </w:r>
          </w:p>
        </w:tc>
        <w:tc>
          <w:tcPr>
            <w:tcW w:type="dxa" w:w="2160"/>
          </w:tcPr>
          <w:p>
            <w:r/>
          </w:p>
        </w:tc>
        <w:tc>
          <w:tcPr>
            <w:tcW w:type="dxa" w:w="2160"/>
          </w:tcPr>
          <w:p>
            <w:r/>
          </w:p>
        </w:tc>
        <w:tc>
          <w:tcPr>
            <w:tcW w:type="dxa" w:w="2160"/>
          </w:tcPr>
          <w:p>
            <w:r/>
          </w:p>
        </w:tc>
      </w:tr>
      <w:tr>
        <w:tc>
          <w:tcPr>
            <w:tcW w:type="dxa" w:w="2160"/>
          </w:tcPr>
          <w:p>
            <w:r>
              <w:t>January</w:t>
            </w:r>
          </w:p>
        </w:tc>
        <w:tc>
          <w:tcPr>
            <w:tcW w:type="dxa" w:w="2160"/>
          </w:tcPr>
          <w:p>
            <w:r/>
          </w:p>
        </w:tc>
        <w:tc>
          <w:tcPr>
            <w:tcW w:type="dxa" w:w="2160"/>
          </w:tcPr>
          <w:p>
            <w:r/>
          </w:p>
        </w:tc>
        <w:tc>
          <w:tcPr>
            <w:tcW w:type="dxa" w:w="2160"/>
          </w:tcPr>
          <w:p>
            <w:r/>
          </w:p>
        </w:tc>
      </w:tr>
      <w:tr>
        <w:tc>
          <w:tcPr>
            <w:tcW w:type="dxa" w:w="2160"/>
          </w:tcPr>
          <w:p>
            <w:r>
              <w:t>February</w:t>
            </w:r>
          </w:p>
        </w:tc>
        <w:tc>
          <w:tcPr>
            <w:tcW w:type="dxa" w:w="2160"/>
          </w:tcPr>
          <w:p>
            <w:r/>
          </w:p>
        </w:tc>
        <w:tc>
          <w:tcPr>
            <w:tcW w:type="dxa" w:w="2160"/>
          </w:tcPr>
          <w:p>
            <w:r/>
          </w:p>
        </w:tc>
        <w:tc>
          <w:tcPr>
            <w:tcW w:type="dxa" w:w="2160"/>
          </w:tcPr>
          <w:p>
            <w:r/>
          </w:p>
        </w:tc>
      </w:tr>
      <w:tr>
        <w:tc>
          <w:tcPr>
            <w:tcW w:type="dxa" w:w="2160"/>
          </w:tcPr>
          <w:p>
            <w:r>
              <w:t>March</w:t>
            </w:r>
          </w:p>
        </w:tc>
        <w:tc>
          <w:tcPr>
            <w:tcW w:type="dxa" w:w="2160"/>
          </w:tcPr>
          <w:p>
            <w:r/>
          </w:p>
        </w:tc>
        <w:tc>
          <w:tcPr>
            <w:tcW w:type="dxa" w:w="2160"/>
          </w:tcPr>
          <w:p>
            <w:r/>
          </w:p>
        </w:tc>
        <w:tc>
          <w:tcPr>
            <w:tcW w:type="dxa" w:w="2160"/>
          </w:tcPr>
          <w:p>
            <w:r/>
          </w:p>
        </w:tc>
      </w:tr>
      <w:tr>
        <w:tc>
          <w:tcPr>
            <w:tcW w:type="dxa" w:w="2160"/>
          </w:tcPr>
          <w:p>
            <w:r>
              <w:t>April</w:t>
            </w:r>
          </w:p>
        </w:tc>
        <w:tc>
          <w:tcPr>
            <w:tcW w:type="dxa" w:w="2160"/>
          </w:tcPr>
          <w:p>
            <w:r/>
          </w:p>
        </w:tc>
        <w:tc>
          <w:tcPr>
            <w:tcW w:type="dxa" w:w="2160"/>
          </w:tcPr>
          <w:p>
            <w:r/>
          </w:p>
        </w:tc>
        <w:tc>
          <w:tcPr>
            <w:tcW w:type="dxa" w:w="2160"/>
          </w:tcPr>
          <w:p>
            <w:r/>
          </w:p>
        </w:tc>
      </w:tr>
      <w:tr>
        <w:tc>
          <w:tcPr>
            <w:tcW w:type="dxa" w:w="2160"/>
          </w:tcPr>
          <w:p>
            <w:r>
              <w:t>May</w:t>
            </w:r>
          </w:p>
        </w:tc>
        <w:tc>
          <w:tcPr>
            <w:tcW w:type="dxa" w:w="2160"/>
          </w:tcPr>
          <w:p>
            <w:r/>
          </w:p>
        </w:tc>
        <w:tc>
          <w:tcPr>
            <w:tcW w:type="dxa" w:w="2160"/>
          </w:tcPr>
          <w:p>
            <w:r/>
          </w:p>
        </w:tc>
        <w:tc>
          <w:tcPr>
            <w:tcW w:type="dxa" w:w="2160"/>
          </w:tcPr>
          <w:p>
            <w:r/>
          </w:p>
        </w:tc>
      </w:tr>
    </w:tbl>
    <w:p>
      <w:pPr>
        <w:spacing w:after="40"/>
      </w:pPr>
    </w:p>
    <w:tbl>
      <w:tblPr>
        <w:tblStyle w:val="TableGrid"/>
        <w:tblW w:type="auto" w:w="0"/>
        <w:tblLook w:firstColumn="1" w:firstRow="1" w:lastColumn="0" w:lastRow="0" w:noHBand="0" w:noVBand="1" w:val="04A0"/>
      </w:tblPr>
      <w:tblGrid>
        <w:gridCol w:w="8640"/>
      </w:tblGrid>
      <w:tr>
        <w:tc>
          <w:tcPr>
            <w:tcW w:type="dxa" w:w="8640"/>
            <w:shd w:val="clear" w:fill="F3EEFB"/>
          </w:tcPr>
          <w:p>
            <w:r>
              <w:rPr>
                <w:b/>
              </w:rPr>
              <w:t xml:space="preserve">DEADLINES ARE THE WHOLE GAME: </w:t>
            </w:r>
            <w:r>
              <w:t>In a CTSO, registration deadlines for competitive events come weeks before the conference, and they are firm. Put every deadline on this calendar the day you learn it. A missed deadline means a student does not compete.</w:t>
            </w: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40"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